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rPr>
          <w:rFonts w:ascii="Times New Roman" w:hAnsi="Times New Roman"/>
          <w:b/>
          <w:sz w:val="28"/>
        </w:rPr>
        <w:t>ИСКАНЕ ЗА ПРАВО НА ДОСТЪП ДО ЛИЧНИ ДАННИ</w:t>
      </w:r>
    </w:p>
    <w:p>
      <w:pPr>
        <w:pStyle w:val="Heading2"/>
        <w:jc w:val="left"/>
      </w:pPr>
      <w:r>
        <w:rPr>
          <w:rFonts w:ascii="Times New Roman" w:hAnsi="Times New Roman"/>
          <w:b/>
          <w:sz w:val="24"/>
        </w:rPr>
        <w:t>(чл. 15 от Регламент (ЕС) 2016/679)</w:t>
      </w:r>
    </w:p>
    <w:p/>
    <w:p>
      <w:pPr>
        <w:spacing w:after="120"/>
      </w:pPr>
      <w:r>
        <w:rPr>
          <w:rFonts w:ascii="Times New Roman" w:hAnsi="Times New Roman"/>
          <w:sz w:val="24"/>
        </w:rPr>
        <w:t>До: {{ host_names_bg }}, ЕИК {{ host_eik }}</w:t>
        <w:br/>
        <w:t>Адрес: {{ host_address_full }}</w:t>
        <w:br/>
        <w:t>E-mail: {{ host_email }}</w:t>
      </w:r>
    </w:p>
    <w:p/>
    <w:p>
      <w:pPr>
        <w:spacing w:after="120"/>
      </w:pPr>
      <w:r>
        <w:rPr>
          <w:rFonts w:ascii="Times New Roman" w:hAnsi="Times New Roman"/>
          <w:sz w:val="24"/>
        </w:rPr>
        <w:t>От: ___________________________________________  (три имена)</w:t>
        <w:br/>
        <w:t>ЕГН / номер на документ: _______________________</w:t>
        <w:br/>
        <w:t>Адрес: _________________________________</w:t>
        <w:br/>
        <w:t>Телефон / e-mail: _______________________________________</w:t>
      </w:r>
    </w:p>
    <w:p/>
    <w:p>
      <w:pPr>
        <w:spacing w:after="120"/>
      </w:pPr>
      <w:r>
        <w:rPr>
          <w:rFonts w:ascii="Times New Roman" w:hAnsi="Times New Roman"/>
          <w:sz w:val="24"/>
        </w:rPr>
        <w:t>С настоящото упражнявам правото си на достъп до личните ми данни, обработвани от Вас в качеството Ви на администратор на лични данни, съгласно чл. 15 от Регламент (ЕС) 2016/679.</w:t>
      </w:r>
    </w:p>
    <w:p/>
    <w:p>
      <w:pPr>
        <w:spacing w:after="120"/>
      </w:pPr>
      <w:r>
        <w:rPr>
          <w:rFonts w:ascii="Times New Roman" w:hAnsi="Times New Roman"/>
          <w:sz w:val="24"/>
        </w:rPr>
        <w:t>Моля да ми предоставите: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потвърждение дали се обработват лични данни, отнасящи се до мен;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копие от личните ми данни, които се обработват;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информация за целите, категориите, получателите и срока на съхранение;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информация за правото ми на коригиране, изтриване, ограничаване и възражение.</w:t>
      </w:r>
    </w:p>
    <w:p/>
    <w:p>
      <w:pPr>
        <w:spacing w:after="120"/>
      </w:pPr>
      <w:r>
        <w:rPr>
          <w:rFonts w:ascii="Times New Roman" w:hAnsi="Times New Roman"/>
          <w:sz w:val="24"/>
        </w:rPr>
        <w:t>Моля отговорът да бъде изпратен на: _________________________________ (e-mail / адрес).</w:t>
      </w:r>
    </w:p>
    <w:p/>
    <w:p/>
    <w:p>
      <w:pPr>
        <w:spacing w:after="120"/>
      </w:pPr>
      <w:r>
        <w:rPr>
          <w:rFonts w:ascii="Times New Roman" w:hAnsi="Times New Roman"/>
          <w:sz w:val="24"/>
        </w:rPr>
        <w:t>Дата: ___.____.________        Подпис: _____________________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