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rPr>
          <w:rFonts w:ascii="Times New Roman" w:hAnsi="Times New Roman"/>
          <w:b/>
          <w:sz w:val="28"/>
        </w:rPr>
        <w:t>ИСКАНЕ ЗА ПРАВО НА ВЪЗРАЖЕНИЕ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(чл. 21 от Регламент (ЕС) 2016/679)</w:t>
      </w:r>
    </w:p>
    <w:p/>
    <w:p>
      <w:pPr>
        <w:spacing w:after="120"/>
      </w:pPr>
      <w:r>
        <w:rPr>
          <w:rFonts w:ascii="Times New Roman" w:hAnsi="Times New Roman"/>
          <w:sz w:val="24"/>
        </w:rPr>
        <w:t>До: {{ host_names_bg }}, ЕИК {{ host_eik }}</w:t>
        <w:br/>
        <w:t>Адрес: {{ host_address_full }}</w:t>
        <w:br/>
        <w:t>E-mail: {{ host_email }}</w:t>
      </w:r>
    </w:p>
    <w:p/>
    <w:p>
      <w:pPr>
        <w:spacing w:after="120"/>
      </w:pPr>
      <w:r>
        <w:rPr>
          <w:rFonts w:ascii="Times New Roman" w:hAnsi="Times New Roman"/>
          <w:sz w:val="24"/>
        </w:rPr>
        <w:t>От: ___________________________________________  (три имена)</w:t>
        <w:br/>
        <w:t>ЕГН / номер на документ: _______________________</w:t>
        <w:br/>
        <w:t>Адрес: _________________________________</w:t>
        <w:br/>
        <w:t>Телефон / e-mail: 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С настоящото упражнявам правото си на възражение срещу обработването на личните ми данни съгласно чл. 21 от Регламент (ЕС) 2016/679.</w:t>
      </w:r>
    </w:p>
    <w:p/>
    <w:p>
      <w:pPr>
        <w:spacing w:after="120"/>
      </w:pPr>
      <w:r>
        <w:rPr>
          <w:rFonts w:ascii="Times New Roman" w:hAnsi="Times New Roman"/>
          <w:sz w:val="24"/>
        </w:rPr>
        <w:t>Конкретното обработване, срещу което възразявам:</w:t>
      </w:r>
    </w:p>
    <w:p>
      <w:r>
        <w:t>_______________________________________________________________</w:t>
        <w:br/>
        <w:t>_______________________________________________________________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Основания за възражението:</w:t>
      </w:r>
    </w:p>
    <w:p>
      <w:r>
        <w:t>_______________________________________________________________</w:t>
        <w:br/>
        <w:t>_______________________________________________________________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Моля в срок от 1 месец да ми предоставите отговор на: ____________________.</w:t>
      </w:r>
    </w:p>
    <w:p/>
    <w:p/>
    <w:p>
      <w:pPr>
        <w:spacing w:after="120"/>
      </w:pPr>
      <w:r>
        <w:rPr>
          <w:rFonts w:ascii="Times New Roman" w:hAnsi="Times New Roman"/>
          <w:sz w:val="24"/>
        </w:rPr>
        <w:t>Дата: ___.____.________        Подпис: _____________________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