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rPr>
          <w:rFonts w:ascii="Times New Roman" w:hAnsi="Times New Roman"/>
          <w:b/>
          <w:sz w:val="28"/>
        </w:rPr>
        <w:t>УВЕДОМЛЕНИЕ ЗА ПОВЕРИТЕЛНО ТРЕТИРАНЕ НА ЛИЧНИ ДАННИ</w:t>
      </w:r>
    </w:p>
    <w:p>
      <w:pPr>
        <w:pStyle w:val="Heading2"/>
        <w:jc w:val="left"/>
      </w:pPr>
      <w:r>
        <w:rPr>
          <w:rFonts w:ascii="Times New Roman" w:hAnsi="Times New Roman"/>
          <w:b/>
          <w:sz w:val="24"/>
        </w:rPr>
        <w:t>(Декларация за поверителност)</w:t>
      </w:r>
    </w:p>
    <w:p/>
    <w:p>
      <w:pPr>
        <w:spacing w:after="120"/>
      </w:pPr>
      <w:r>
        <w:rPr>
          <w:rFonts w:ascii="Times New Roman" w:hAnsi="Times New Roman"/>
          <w:sz w:val="24"/>
        </w:rPr>
        <w:t>Уважаеми гостенино,</w:t>
      </w:r>
    </w:p>
    <w:p/>
    <w:p>
      <w:pPr>
        <w:spacing w:after="120"/>
      </w:pPr>
      <w:r>
        <w:rPr>
          <w:rFonts w:ascii="Times New Roman" w:hAnsi="Times New Roman"/>
          <w:sz w:val="24"/>
        </w:rPr>
        <w:t>Във връзка с настаняването Ви в обект на адрес {{ object_address_full }}, Ви информираме, че личните Ви данни се обработват от:</w:t>
      </w:r>
    </w:p>
    <w:p/>
    <w:p>
      <w:pPr>
        <w:spacing w:after="120"/>
      </w:pPr>
      <w:r>
        <w:rPr>
          <w:rFonts w:ascii="Times New Roman" w:hAnsi="Times New Roman"/>
          <w:sz w:val="24"/>
        </w:rPr>
        <w:t>Администратор: {{ host_names_bg }}</w:t>
      </w:r>
    </w:p>
    <w:p>
      <w:pPr>
        <w:spacing w:after="120"/>
      </w:pPr>
      <w:r>
        <w:rPr>
          <w:rFonts w:ascii="Times New Roman" w:hAnsi="Times New Roman"/>
          <w:sz w:val="24"/>
        </w:rPr>
        <w:t>ЕИК/БУЛСТАТ: {{ host_eik }}</w:t>
      </w:r>
    </w:p>
    <w:p>
      <w:pPr>
        <w:spacing w:after="120"/>
      </w:pPr>
      <w:r>
        <w:rPr>
          <w:rFonts w:ascii="Times New Roman" w:hAnsi="Times New Roman"/>
          <w:sz w:val="24"/>
        </w:rPr>
        <w:t>Адрес: {{ host_address_full }}</w:t>
      </w:r>
    </w:p>
    <w:p>
      <w:pPr>
        <w:spacing w:after="120"/>
      </w:pPr>
      <w:r>
        <w:rPr>
          <w:rFonts w:ascii="Times New Roman" w:hAnsi="Times New Roman"/>
          <w:sz w:val="24"/>
        </w:rPr>
        <w:t>Телефон: {{ host_phone }}</w:t>
      </w:r>
    </w:p>
    <w:p>
      <w:pPr>
        <w:spacing w:after="120"/>
      </w:pPr>
      <w:r>
        <w:rPr>
          <w:rFonts w:ascii="Times New Roman" w:hAnsi="Times New Roman"/>
          <w:sz w:val="24"/>
        </w:rPr>
        <w:t>E-mail: {{ host_email }}</w:t>
      </w:r>
    </w:p>
    <w:p/>
    <w:p>
      <w:pPr>
        <w:pStyle w:val="Heading2"/>
        <w:jc w:val="left"/>
      </w:pPr>
      <w:r>
        <w:rPr>
          <w:rFonts w:ascii="Times New Roman" w:hAnsi="Times New Roman"/>
          <w:b/>
          <w:sz w:val="24"/>
        </w:rPr>
        <w:t>Какви данни събираме и защо</w:t>
      </w:r>
    </w:p>
    <w:p>
      <w:pPr>
        <w:spacing w:after="120"/>
      </w:pPr>
      <w:r>
        <w:rPr>
          <w:rFonts w:ascii="Times New Roman" w:hAnsi="Times New Roman"/>
          <w:sz w:val="24"/>
        </w:rPr>
        <w:t>Събираме данните, вписани в регистъра на туристите (имена, дата на раждане, гражданство, документ за самоличност, адрес) на основание на чл. 116 от Закона за туризма (3аконово задължение). Тези данни могат да бъдат предоставени на Министерство на туризма, НАП и МВР при законово искане.</w:t>
      </w:r>
    </w:p>
    <w:p/>
    <w:p>
      <w:pPr>
        <w:pStyle w:val="Heading2"/>
        <w:jc w:val="left"/>
      </w:pPr>
      <w:r>
        <w:rPr>
          <w:rFonts w:ascii="Times New Roman" w:hAnsi="Times New Roman"/>
          <w:b/>
          <w:sz w:val="24"/>
        </w:rPr>
        <w:t>Срок на съхранение</w:t>
      </w:r>
    </w:p>
    <w:p>
      <w:pPr>
        <w:spacing w:after="120"/>
      </w:pPr>
      <w:r>
        <w:rPr>
          <w:rFonts w:ascii="Times New Roman" w:hAnsi="Times New Roman"/>
          <w:sz w:val="24"/>
        </w:rPr>
        <w:t>Данните се съхраняват 5 години съгласно изискванията на туристическото и данъчното законодателство.</w:t>
      </w:r>
    </w:p>
    <w:p/>
    <w:p>
      <w:pPr>
        <w:pStyle w:val="Heading2"/>
        <w:jc w:val="left"/>
      </w:pPr>
      <w:r>
        <w:rPr>
          <w:rFonts w:ascii="Times New Roman" w:hAnsi="Times New Roman"/>
          <w:b/>
          <w:sz w:val="24"/>
        </w:rPr>
        <w:t>Вашите права</w:t>
      </w:r>
    </w:p>
    <w:p>
      <w:pPr>
        <w:spacing w:after="120"/>
      </w:pPr>
      <w:r>
        <w:rPr>
          <w:rFonts w:ascii="Times New Roman" w:hAnsi="Times New Roman"/>
          <w:sz w:val="24"/>
        </w:rPr>
        <w:t>Имате право на достъп, коригиране, изтриване (при законова допустимост), ограничаване и възражение. Свържете се с нас на: {{ host_email }} или {{ host_phone }}. Имате право и на жалба до КЗЛД (www.cpdp.bg).</w:t>
      </w:r>
    </w:p>
    <w:p/>
    <w:p>
      <w:pPr>
        <w:spacing w:after="120"/>
      </w:pPr>
      <w:r>
        <w:rPr>
          <w:rFonts w:ascii="Times New Roman" w:hAnsi="Times New Roman"/>
          <w:sz w:val="24"/>
        </w:rPr>
        <w:t>______________________________________________________________________</w:t>
      </w:r>
    </w:p>
    <w:p>
      <w:pPr>
        <w:spacing w:after="120"/>
      </w:pPr>
      <w:r>
        <w:rPr>
          <w:rFonts w:ascii="Times New Roman" w:hAnsi="Times New Roman"/>
          <w:sz w:val="24"/>
        </w:rPr>
        <w:t>С полагането на подписа си в регистъра на туристите потвърждавам, че съм запознат/а с настоящото уведомление.</w:t>
      </w:r>
    </w:p>
    <w:p/>
    <w:p/>
    <w:p>
      <w:pPr>
        <w:spacing w:after="120"/>
      </w:pPr>
      <w:r>
        <w:rPr>
          <w:rFonts w:ascii="Times New Roman" w:hAnsi="Times New Roman"/>
          <w:sz w:val="24"/>
        </w:rPr>
        <w:t>Дата: ___.____.________        Подпис: _____________________</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